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Психотерапия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Психотерапия | Записей: 1 | Кейс: 1 | Вопросов: 12</w:t>
      </w:r>
    </w:p>
    <w:p>
      <w:r>
        <w:br w:type="page"/>
      </w:r>
    </w:p>
    <w:p>
      <w:pPr>
        <w:pStyle w:val="Heading1"/>
      </w:pPr>
      <w:r>
        <w:t>Психотерапия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Психотерапия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56 лет, первичное обращение.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подавленность, самобичевание, нежелание общаться, выходить из дома, раздражительность, конфликтность, тревожность, беспокойство за близких, употребление алкоголя, отсутствие аппетита, нарушение сна.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отношениях с мужем был постоянный конфликт из-за семейной установки: «родители от Бога, а жену можно поменять». Муж требовал от пациентки приоритетного отношения к своим родителям, никогда не советовался с женой по материальным вопросам, все важные решения принимал с родителями. Муж был хорошим хозяином и отцом, заботился об образовании сыновей, семейном благополучии, пациентка ни в чем не нуждалась, муж не оскорблял пациентку, не вмешивался в ее дела, работу, воспитание детей, но чувствовала себя, «как прислуга» в семье мужа, т. к. не имела права голоса и ее мнение не учитывалось.</w:t>
      </w:r>
    </w:p>
    <w:p>
      <w:pPr>
        <w:spacing w:after="58"/>
      </w:pPr>
      <w:r>
        <w:rPr>
          <w:b w:val="0"/>
          <w:i w:val="0"/>
        </w:rPr>
        <w:t>В семейной жизни старалась быть терпеливой, концентрировать внимание на положительных качествах мужа, детях, любимой работе, но дважды не выдерживала. В 2000 г. муж сам принял решение о переезде, смене работы, затем, в 2007 г. супруг перевез родителей в Москву и купил им квартиру в соседнем доме. Испытывала негодование, злилась, обижалась, ругалась с мужем, «высказывала ему все», уходила от мужа с намерением развестись, но он и сыновья уговаривали ее вернуться. Всегда получала моральную поддержку от сводной сестры, жила у нее, но и сестра также советовала сохранять семью. В 2011г. у свекрови было диагностировано онкозаболевание, в 2013г. она умерла. Пациентка все это время посвятила ей, последний год была сиделкой. Отмечает, что свёкр стал относиться к ней с благодарностью, теплее, начал хвалить, говорить что-то приятное. Пациентка стала надеяться, что «заслужила полноправие и уважение в семье», чувствовала себя увереннее, однако ее уязвляло чрезвычайное внимание мужа к отцу, а не к ней. Пациентка продолжала выполнять роль хозяйки, занималась внуками. Свёкор в настоящее время живет с гражданской женой.</w:t>
      </w:r>
    </w:p>
    <w:p>
      <w:pPr>
        <w:spacing w:after="58"/>
      </w:pPr>
      <w:r>
        <w:rPr>
          <w:b w:val="0"/>
          <w:i w:val="0"/>
        </w:rPr>
        <w:t>6 мес. назад муж купил загородный дом и поставил пациентку перед фактом, считая, что для нее это радостная новость. Планирует жить там с отцом и его второй женой, все вместе. Пациентка категорически против съезжаться, испытывает негативные чувства по отношению к родителям мужа, начала вспоминать все прошлые обиды и попытки развестись. На фоне постоянных конфликтов в семье постепенно снизилось настроение, появилась и нарастала апатия, нет желания и сил что-то делать для себя или близких, общаться с детьми и внуками, выходить из дома. Отмечает суточные колебания настроения и активности с ухудшением утром, после обеда состояние начинает улучшаться, к вечеру начинает готовить, убирать, попросила детей звонить и привозить внуков после 17ч. Думает о том, что никому не нужна, ничего не добилась в жизни и ничего не может изменить, прокручивает в голове старые воспоминания, обиды, занимается самокопанием и самобичеванием все время. Нарушился сон и аппетит. Рано просыпается и погружается в негативные мысли. Появилась тяга к алкоголю, пьет вино, 1 бутылку в день, чтобы «заснуть и ни о чем не думать». Сестра уговорила пациентку обратиться к специалисту.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Отец пациентки страдал алкоголизмом, в состоянии опьянения был агрессивен, бил мать. Родители развелись и мать вышла замуж повторно, а пациентка с 4-х лет жила с бабушкой. От второго брака матери есть сестра на 6 лет младше. С новой семьей матери много общалась, проводила там каникулы, не считает себя обделенной заботой и любовью в детстве. С сестрой близкие, доверительные отношения. Хорошо училась в школе, имела много подруг, была открытой, общительной. Образование высшее, по специальности учитель русского языка. Последние 7 лет не работает. Замужем с 23 лет, муж старше на 8 лет, имеет двух взрослых сыновей, 3-х внуков, отношения с детьми и их семьями всегда были теплые.</w:t>
      </w:r>
    </w:p>
    <w:p>
      <w:pPr>
        <w:spacing w:after="58"/>
      </w:pPr>
      <w:r>
        <w:rPr>
          <w:b w:val="0"/>
          <w:i w:val="0"/>
        </w:rPr>
        <w:t>В 2009 г. – эмболизация матки.</w:t>
      </w:r>
    </w:p>
    <w:p>
      <w:pPr>
        <w:spacing w:after="58"/>
      </w:pPr>
      <w:r>
        <w:rPr>
          <w:b w:val="0"/>
          <w:i w:val="0"/>
        </w:rPr>
        <w:t>ЧМТ, вредные привычки, аллергию на лекарcтвенные препараты –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Во всех видах ориентирована верно. В беседу вступает охотно. Выглядит опрятно, ухоженно. В поведении корректна, сдержана. Говорит тихо, голос мягкий. Выражение лица печальное, на глазах наворачиваются слезы, старается их скрыть. Фон настроения снижен. Жалуется, что ситуация «невыносима», не хочет переезжать в дом и не видит выхода, испытывает негативные эмоции к родственникам мужа. О чем эмоционально сообщает, приводит много примеров из семейной жизни. Признается, что жизнь «утратила краски», не испытывает прежней радости и полноты чувств, радуют только внуки. О злоупотреблении алкоголем признавалась, покраснев и смущаясь. Мышление последовательное, логическое, в несколько замедленном темпе. Суицидальные мысли на момент осмотра отрицает.</w:t>
      </w:r>
    </w:p>
    <w:p>
      <w:pPr>
        <w:pStyle w:val="Heading2"/>
      </w:pPr>
      <w:r>
        <w:t>1. Диагноз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 соответствии с критериями мкб-10 пациентке следует выставить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Депрессивный эпизод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Биполярное расстройство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Маниакальный эпизод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Дистимия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Депрессивный эпизод</w:t>
      </w:r>
    </w:p>
    <w:p>
      <w:pPr>
        <w:ind w:left="504"/>
      </w:pPr>
      <w:r>
        <w:rPr>
          <w:b w:val="0"/>
          <w:i/>
        </w:rPr>
        <w:t>Диагностические указания:</w:t>
        <w:br/>
        <w:br/>
        <w:t>Сниженное настроение, утрата интересов и способности получать удовольствие и падение активности. Обычно нарушен сон и снижен аппетит. Самооценка и уверенность в себе почти всегда снижены, даже при легких формах заболевания. Часто присутствуют мысли о собственной виновности и бесполезности.</w:t>
        <w:br/>
        <w:br/>
        <w:t>МКБ-10, рубрика F 32</w:t>
        <w:br/>
        <w:br/>
        <w:t>F32 Депрессивный эпизод</w:t>
        <w:br/>
        <w:br/>
        <w:t>Психиатрия. Национальное руководство / Под ред. Александровского Ю.А., Незнанова Н.Г. 2-е изд. перераб. и доп.</w:t>
        <w:br/>
        <w:br/>
        <w:t>М.: Изд-во ГЭОТАР-Медиа; 2018, гл. 12, раздел 12.1.4, стр.343</w:t>
      </w:r>
    </w:p>
    <w:p>
      <w:pPr>
        <w:pStyle w:val="Heading2"/>
      </w:pPr>
      <w:r>
        <w:t>3. Диагноз</w:t>
      </w:r>
    </w:p>
    <w:p>
      <w:pPr>
        <w:pStyle w:val="Heading3"/>
      </w:pPr>
      <w:r>
        <w:t>3.1. Депрессивный эпизод</w:t>
      </w:r>
    </w:p>
    <w:p>
      <w:pPr>
        <w:pStyle w:val="Heading3"/>
      </w:pPr>
      <w:r>
        <w:t>3.4. Биполярное расстройство</w:t>
      </w:r>
    </w:p>
    <w:p>
      <w:pPr>
        <w:pStyle w:val="Heading2"/>
      </w:pPr>
      <w:r>
        <w:t>2. Лечение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Пациентка сообщила, что ей не хватает понимания, сочувствия и участия. Ей была предложена клиент-центрированная психотерапия. Суть метода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обучении управлению собственными физиологическими процессами посредством их визуализации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опознавании иррациональных установок, конфронтации с ними, их пересмотре и закреплении рациональных установок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создании соответствующего «психологического климата», терапевтических отношений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переводе бессознательного материала психики в область сознания и подчинении своим целям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создании соответствующего «психологического климата», терапевтических отношений</w:t>
      </w:r>
    </w:p>
    <w:p>
      <w:pPr>
        <w:ind w:left="504"/>
      </w:pPr>
      <w:r>
        <w:rPr>
          <w:b w:val="0"/>
          <w:i/>
        </w:rPr>
        <w:t>В практике личностно-центрированного консультирования акцент делается на качестве межличностных отношений. Психотерапевт входит в такой контакт с клиентом, который воспринимается им, как глубоко личный контакт.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194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Клиент-центрированный психотерапевт во взаимоотношениях с пациентом проявляет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умение поощрять и подкреплять полезные реакции, убеждать и внушать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эмпатию, конгруэнтность и безусловное положительное принятие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эмпатическую объективность, сдержанность и нейтралитет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дозируемую открытость, умение сосредоточиться и конфронтировать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эмпатию, конгруэнтность и безусловное положительное принятие</w:t>
      </w:r>
    </w:p>
    <w:p>
      <w:pPr>
        <w:ind w:left="504"/>
      </w:pPr>
      <w:r>
        <w:rPr>
          <w:b w:val="0"/>
          <w:i/>
        </w:rPr>
        <w:t>Эмпатия, конгруэнтность и безусловное положительное принятие являются необходимыми условиями успешного психотерапевтического процесса и составляют триаду Роджерса.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653-654.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клиент-центрированной терапии пациент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отслеживает иррациональные установки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свободно и спонтанно выражает чувства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выполняет упражнения, рекомендованные терапевтом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препятствует развитию собственной переносной реакции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свободно и спонтанно выражает чувства</w:t>
      </w:r>
    </w:p>
    <w:p>
      <w:pPr>
        <w:ind w:left="504"/>
      </w:pPr>
      <w:r>
        <w:rPr>
          <w:b w:val="0"/>
          <w:i/>
        </w:rPr>
        <w:t>При соблюдении условий психотерапевтического процесса, пациент становится все более свободен в выражении своих чувств. Какими бы они ни были, консультант стремится своими словами и действиями создать атмосферу, в которой человек мог бы осознать свои негативные чувства и принять их как часть самого себя, вместо того чтобы проецировать их на других или скрывать их с помощью защитных механизмов.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195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Основными понятиями клиент-центрированного подхода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индивидуальное бессознательное, коллективное бессознательное и сознание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схемы, автоматические мысли, когнитивный ошибки, когнитивные модели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классическое обусловливание, оперантное обусловливание, подкрепление, стимул, реакция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актуализация, Я- концепция, условия ценности, организмический оценочный процесс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актуализация, Я- концепция, условия ценности, организмический оценочный процесс</w:t>
      </w:r>
    </w:p>
    <w:p>
      <w:pPr>
        <w:ind w:left="504"/>
      </w:pPr>
      <w:r>
        <w:rPr>
          <w:b w:val="0"/>
          <w:i/>
        </w:rPr>
        <w:t>Ключевые понятия подхода: позитивный взгляд на природу человека; человеческий потенциал; тенденция к актуализации и самоактуализации; Я-концепция и её формирование; Я-идеальное и его формирование; внутренний оценочный механизм и внешняя оценочная система; условия ценности; конгруэнтность/неконгруэнтность; аккуратное эмпатийное понимание; безусловное принятие/уважение; угроза и тревога; защитные механизмы.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194-196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Пациентка вспоминала об обидных ситуациях и высказывала своё нежелание жить с родней мужа в новом доме.</w:t>
        <w:br/>
        <w:br/>
        <w:t>П: «Пусть живут сами и все делают сами, я не служанка, я не хочу, чтобы сыновья там бывали и невестки давали им внуков. Они меня игнорировали всю жизнь, пусть сидят там одни» (плачет и сжимает кулаки).</w:t>
        <w:br/>
        <w:br/>
        <w:t>Т: «Ваши высказывания, кажется, говорят о том, что вы испытываете боль и злость» (пациентка замерла, замолчала и задумалась).</w:t>
        <w:br/>
        <w:br/>
        <w:t>П: «Да, я всегда чувствовала обиду и отчаяние, но не понимала, как я зла! А ведь я злюсь не только на мужа, но и на детей и внуков, которые любят отца и деда, я думаю, что они меня не поддерживают и предают».</w:t>
        <w:br/>
        <w:br/>
        <w:t>Терапевт использовал прием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отражения эмоций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вербализации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отзеркаливания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катастрофизации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вербализации</w:t>
      </w:r>
    </w:p>
    <w:p>
      <w:pPr>
        <w:ind w:left="504"/>
      </w:pPr>
      <w:r>
        <w:rPr>
          <w:b w:val="0"/>
          <w:i/>
        </w:rPr>
        <w:t>Прием заключается в пересказе сообщения клиента. Цель такого перефразирования - выделение в высказывании клиента наиболее существенного, "острых углов". Клиент также получает подтверждение тому, что его не только слушают, но и слышат.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195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Пациентка всегда гордилась своими отношениями с семьями детей, никогда не ссорилась с невестками и не навязывала своего мнения. «Я-идеальная мать и свекровь». Это утверждение относится 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высшему «Я»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организмическому оцениванию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полю опыта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я-концепции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я-концепции</w:t>
      </w:r>
    </w:p>
    <w:p>
      <w:pPr>
        <w:ind w:left="504"/>
      </w:pPr>
      <w:r>
        <w:rPr>
          <w:b w:val="0"/>
          <w:i/>
        </w:rPr>
        <w:t>В клиент-центрированной теории подчеркивается важность Я-концепции людей, зависящей от способов, которыми они осознают и определяют себя. Я-концепции представляют собой уникальные комплекс многих различных Я-концепций, которые содержат в себе определенный способ описания и различения самих себя.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194.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Переживание злости не согласуется с я-концепцией пациентки, соответствие опыта человека и его представлений о самом себе К. Роджерс определял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конгруэнтность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актуализация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осознание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трансценденция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конгруэнтность</w:t>
      </w:r>
    </w:p>
    <w:p>
      <w:pPr>
        <w:ind w:left="504"/>
      </w:pPr>
      <w:r>
        <w:rPr>
          <w:b w:val="0"/>
          <w:i/>
        </w:rPr>
        <w:t>Когда опыт точно символизируется и включается в Я-концепцию, имеет место состояние конгруэнтности между Я-концепцией и опытом. Однако, когда опыт отвергается или искажается, возникает состояние неконгруэнтности между Я-концепцией и опытом.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653.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Вследствие неконгруэнтности между я-концепцией и опытом возникает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визуализация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обратная связь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процесс защиты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отражение эмоций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процесс защиты</w:t>
      </w:r>
    </w:p>
    <w:p>
      <w:pPr>
        <w:ind w:left="504"/>
      </w:pPr>
      <w:r>
        <w:rPr>
          <w:b w:val="0"/>
          <w:i/>
        </w:rPr>
        <w:t>Ради сохранения положительной оценки индивид фальсифицирует свои переживания и воспринимает их по критерию ценности для окружающих.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194.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Любящая мать признала восприятие обиды и злости по отношению к детям и внукам и изменила свою концепцию: «Я могу злиться и на своих детей, но не из-за их отношения к отцу. Они переживают и за меня и за него. Это наши взаимоотношения и пора разобраться самим». Что привело к снижению тревоги и конфликтности.</w:t>
        <w:br/>
        <w:br/>
        <w:t>Пациентка также осознала, что имеет опыт положительных чувств по отношению к свекру, который после смерти супруги подчеркивал, что теперь она хозяйка всего дома, часто хвалил.</w:t>
        <w:br/>
        <w:br/>
        <w:t>В процессе терапии произошла +_________________+ я-концепции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визуализация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реорганизация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рационализация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идеализация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реорганизация</w:t>
      </w:r>
    </w:p>
    <w:p>
      <w:pPr>
        <w:ind w:left="504"/>
      </w:pPr>
      <w:r>
        <w:rPr>
          <w:b w:val="0"/>
          <w:i/>
        </w:rPr>
        <w:t>В терапевтических условиях при отсутствии угрозы для Я-структуры, не согласующиеся с ней опыты могут восприниматься и проверяться, и структура Я перерабатывается с целью ассимиляции и включения таких опытов.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196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Таким образом в процессе клиент-центрированной терапии у пациентки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возросла конгруэнтность в отношениях, усилилось чувство собственного достоинства и эмпатии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изменилось негативное мышление и сформировались более адаптивные стереотипы поведения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произошла интеграция всех частей личности, соединение с высшим 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выявлены иррациональные установки, проведена конфронтация с ними, их пересмотр и закрепление рациональных установок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возросла конгруэнтность в отношениях, усилилось чувство собственного достоинства и эмпатии</w:t>
      </w:r>
    </w:p>
    <w:p>
      <w:pPr>
        <w:ind w:left="504"/>
      </w:pPr>
      <w:r>
        <w:rPr>
          <w:b w:val="0"/>
          <w:i/>
        </w:rPr>
        <w:t>В атмосфере терапевтических отношений личность клиента конструктивно меняется, возрастает конгруэнтность в отношениях, усиливается чувство собственного достоинства и эмпатии. Таким образом клиенты находятся в процессе становления личности и регулирования собственной жизни.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196.</w:t>
      </w:r>
    </w:p>
    <w:p>
      <w:pPr>
        <w:pStyle w:val="Heading2"/>
      </w:pPr>
      <w:r>
        <w:t>3.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Клиент-центрированная терапия принадлежит к __________направлению психотерапии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психоаналитическому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поведенческому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гуманистическому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когнитивному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гуманистическому</w:t>
      </w:r>
    </w:p>
    <w:p>
      <w:pPr>
        <w:ind w:left="504"/>
      </w:pPr>
      <w:r>
        <w:rPr>
          <w:b w:val="0"/>
          <w:i/>
        </w:rPr>
        <w:t>Клиент-центрированная психотерапия относится к числу концепций гуманистического направления, разработана К. Роджерсом.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123-126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psih_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